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1595444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858992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618139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683510" name="8ce46a10-b095-11ef-997e-d1df297da07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613192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06562" name="af6c22d0-b095-11ef-8855-45cb763338f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889808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575945" name="d1ef6ec0-b095-11ef-8829-39e9973a5da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316598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226946" name="fb06fe90-b095-11ef-aa3f-29e818fc9d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054677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152784" name="163faef0-b096-11ef-b88f-19e2772a3cc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232025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768265" name="2f6a18c0-b096-11ef-88cd-b717b1e457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60001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351659" name="65aec430-b096-11ef-bf37-f3453235da9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177654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45988" name="b2e80db0-b096-11ef-912b-1be56d1ded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04206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972514" name="1c693b60-b09c-11ef-b747-394219ec6c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529844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885636" name="35c95b30-b09c-11ef-9e8f-bbd3deaba25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3756412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984895" name="53068e20-b09c-11ef-8da3-45357b39a3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128299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04931" name="855b13a0-b09c-11ef-8ad7-217969a722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 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159855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495173" name="a41c4e80-b09c-11ef-ad3c-7d97928b811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8209556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724334" name="c8887eb0-b09c-11ef-9598-279ab0c981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224244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25552" name="e0f787c0-b09c-11ef-89ae-79aa85cb2b8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0632225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762035" name="f2edeb40-b09c-11ef-8891-1df1b2d1f2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0900801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970570" name="48eb7800-b09d-11ef-bc98-af8dc7447a6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8849126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201448" name="6d2e4e40-b09d-11ef-b220-d757e8f22c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870234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750215" name="83ebfdd0-b09d-11ef-b024-b567d60cf5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1606516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453557" name="a409e280-b09d-11ef-be6f-e153bafec69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40783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811006" name="6e0a00e0-b0a0-11ef-a602-c3165d195bd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999111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705184" name="84824300-b0a0-11ef-bbe6-4f0a673e4af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9645538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136101" name="a1c1e6f0-b0a0-11ef-81cb-8fabcdff117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95413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558579" name="bd327030-b0a0-11ef-9673-61ffe77d4e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896487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68968" name="d129fae0-b0a0-11ef-a3b0-e95d601b4bf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Flanschdichtingen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570310" name="4301f640-b0a1-11ef-812b-39ace9a58b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480460" name="4301f640-b0a1-11ef-812b-39ace9a58bc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94117" name="58a200d0-b0a1-11ef-993b-779cc2d96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13701" name="58a200d0-b0a1-11ef-993b-779cc2d96e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Elektotableau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4271043" name="72d8f8a0-b0a1-11ef-8c1b-27cdeb2c2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101569" name="72d8f8a0-b0a1-11ef-8c1b-27cdeb2c22c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0732281" name="e5010fd0-b0a1-11ef-b9b1-4b67bea61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204935" name="e5010fd0-b0a1-11ef-b9b1-4b67bea615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671400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559725" name="d22efce0-b0a2-11ef-a95e-ede544a6da6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